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7505" w14:textId="77777777" w:rsidR="00847F35" w:rsidRDefault="00847F35" w:rsidP="003F3547">
      <w:pPr>
        <w:pStyle w:val="BasistekstEmtio"/>
      </w:pPr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3828"/>
      </w:tblGrid>
      <w:tr w:rsidR="008618E2" w14:paraId="7E5179A7" w14:textId="000E279D" w:rsidTr="008618E2">
        <w:tc>
          <w:tcPr>
            <w:tcW w:w="2547" w:type="dxa"/>
          </w:tcPr>
          <w:p w14:paraId="22076A81" w14:textId="34110C60" w:rsidR="008618E2" w:rsidRPr="008618E2" w:rsidRDefault="008618E2" w:rsidP="003F3547">
            <w:pPr>
              <w:pStyle w:val="BasistekstEmtio"/>
              <w:rPr>
                <w:b/>
                <w:bCs/>
              </w:rPr>
            </w:pPr>
            <w:r w:rsidRPr="008618E2">
              <w:rPr>
                <w:b/>
                <w:bCs/>
              </w:rPr>
              <w:t>Type ICT-hardware</w:t>
            </w:r>
          </w:p>
        </w:tc>
        <w:tc>
          <w:tcPr>
            <w:tcW w:w="1984" w:type="dxa"/>
          </w:tcPr>
          <w:p w14:paraId="118D8C71" w14:textId="170BA3F4" w:rsidR="008618E2" w:rsidRPr="008618E2" w:rsidRDefault="008618E2" w:rsidP="003F3547">
            <w:pPr>
              <w:pStyle w:val="BasistekstEmtio"/>
              <w:rPr>
                <w:b/>
                <w:bCs/>
              </w:rPr>
            </w:pPr>
            <w:r w:rsidRPr="008618E2">
              <w:rPr>
                <w:b/>
                <w:bCs/>
              </w:rPr>
              <w:t>Merk</w:t>
            </w:r>
            <w:r>
              <w:rPr>
                <w:b/>
                <w:bCs/>
              </w:rPr>
              <w:t xml:space="preserve"> (≥ 2 per Type)</w:t>
            </w:r>
          </w:p>
        </w:tc>
        <w:tc>
          <w:tcPr>
            <w:tcW w:w="3828" w:type="dxa"/>
          </w:tcPr>
          <w:p w14:paraId="3A12534E" w14:textId="6BB9628B" w:rsidR="008618E2" w:rsidRPr="008618E2" w:rsidRDefault="008618E2" w:rsidP="003F3547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 xml:space="preserve">Aard van de relatie met toeleverancier (bijv. dealerstatus, etc.) </w:t>
            </w:r>
          </w:p>
        </w:tc>
      </w:tr>
      <w:tr w:rsidR="008618E2" w14:paraId="3F85AEEE" w14:textId="6C12A3B0" w:rsidTr="008618E2">
        <w:tc>
          <w:tcPr>
            <w:tcW w:w="2547" w:type="dxa"/>
          </w:tcPr>
          <w:p w14:paraId="16B4FB20" w14:textId="126AE9A7" w:rsidR="008618E2" w:rsidRDefault="008618E2" w:rsidP="003F3547">
            <w:pPr>
              <w:pStyle w:val="BasistekstEmtio"/>
            </w:pPr>
            <w:proofErr w:type="spellStart"/>
            <w:r>
              <w:t>Thin</w:t>
            </w:r>
            <w:proofErr w:type="spellEnd"/>
            <w:r>
              <w:t xml:space="preserve"> clients</w:t>
            </w:r>
          </w:p>
        </w:tc>
        <w:tc>
          <w:tcPr>
            <w:tcW w:w="1984" w:type="dxa"/>
          </w:tcPr>
          <w:p w14:paraId="3812AD0D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221E81F0" w14:textId="77777777" w:rsidR="008618E2" w:rsidRDefault="008618E2" w:rsidP="003F3547">
            <w:pPr>
              <w:pStyle w:val="BasistekstEmtio"/>
            </w:pPr>
          </w:p>
        </w:tc>
      </w:tr>
      <w:tr w:rsidR="008618E2" w14:paraId="4F1520C2" w14:textId="076B965A" w:rsidTr="008618E2">
        <w:tc>
          <w:tcPr>
            <w:tcW w:w="2547" w:type="dxa"/>
          </w:tcPr>
          <w:p w14:paraId="0694A6D3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0FD08F46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4573BD15" w14:textId="77777777" w:rsidR="008618E2" w:rsidRDefault="008618E2" w:rsidP="003F3547">
            <w:pPr>
              <w:pStyle w:val="BasistekstEmtio"/>
            </w:pPr>
          </w:p>
        </w:tc>
      </w:tr>
      <w:tr w:rsidR="008618E2" w14:paraId="535706B0" w14:textId="0429A5ED" w:rsidTr="008618E2">
        <w:tc>
          <w:tcPr>
            <w:tcW w:w="2547" w:type="dxa"/>
          </w:tcPr>
          <w:p w14:paraId="78969262" w14:textId="1735D9AD" w:rsidR="008618E2" w:rsidRDefault="008618E2" w:rsidP="003F3547">
            <w:pPr>
              <w:pStyle w:val="BasistekstEmtio"/>
            </w:pPr>
            <w:proofErr w:type="spellStart"/>
            <w:r>
              <w:t>Desktops</w:t>
            </w:r>
            <w:proofErr w:type="spellEnd"/>
          </w:p>
        </w:tc>
        <w:tc>
          <w:tcPr>
            <w:tcW w:w="1984" w:type="dxa"/>
          </w:tcPr>
          <w:p w14:paraId="437AA69F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4CCF19AA" w14:textId="77777777" w:rsidR="008618E2" w:rsidRDefault="008618E2" w:rsidP="003F3547">
            <w:pPr>
              <w:pStyle w:val="BasistekstEmtio"/>
            </w:pPr>
          </w:p>
        </w:tc>
      </w:tr>
      <w:tr w:rsidR="008618E2" w14:paraId="6B7CD39D" w14:textId="40185ACF" w:rsidTr="008618E2">
        <w:tc>
          <w:tcPr>
            <w:tcW w:w="2547" w:type="dxa"/>
          </w:tcPr>
          <w:p w14:paraId="4CA8817A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777C029A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01609F0E" w14:textId="77777777" w:rsidR="008618E2" w:rsidRDefault="008618E2" w:rsidP="003F3547">
            <w:pPr>
              <w:pStyle w:val="BasistekstEmtio"/>
            </w:pPr>
          </w:p>
        </w:tc>
      </w:tr>
      <w:tr w:rsidR="008618E2" w14:paraId="12C2B105" w14:textId="72C2861E" w:rsidTr="008618E2">
        <w:tc>
          <w:tcPr>
            <w:tcW w:w="2547" w:type="dxa"/>
          </w:tcPr>
          <w:p w14:paraId="2ECF300A" w14:textId="1A6425C9" w:rsidR="008618E2" w:rsidRDefault="008618E2" w:rsidP="003F3547">
            <w:pPr>
              <w:pStyle w:val="BasistekstEmtio"/>
            </w:pPr>
            <w:r>
              <w:t>Laptops</w:t>
            </w:r>
          </w:p>
        </w:tc>
        <w:tc>
          <w:tcPr>
            <w:tcW w:w="1984" w:type="dxa"/>
          </w:tcPr>
          <w:p w14:paraId="5D72A8CD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2BA02948" w14:textId="77777777" w:rsidR="008618E2" w:rsidRDefault="008618E2" w:rsidP="003F3547">
            <w:pPr>
              <w:pStyle w:val="BasistekstEmtio"/>
            </w:pPr>
          </w:p>
        </w:tc>
      </w:tr>
      <w:tr w:rsidR="008618E2" w14:paraId="13CBAC9B" w14:textId="3A5C8241" w:rsidTr="008618E2">
        <w:tc>
          <w:tcPr>
            <w:tcW w:w="2547" w:type="dxa"/>
          </w:tcPr>
          <w:p w14:paraId="520DB98C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73941A8E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09FDBBF4" w14:textId="77777777" w:rsidR="008618E2" w:rsidRDefault="008618E2" w:rsidP="003F3547">
            <w:pPr>
              <w:pStyle w:val="BasistekstEmtio"/>
            </w:pPr>
          </w:p>
        </w:tc>
      </w:tr>
      <w:tr w:rsidR="008618E2" w14:paraId="259AF2C0" w14:textId="662025ED" w:rsidTr="008618E2">
        <w:tc>
          <w:tcPr>
            <w:tcW w:w="2547" w:type="dxa"/>
          </w:tcPr>
          <w:p w14:paraId="07A962E5" w14:textId="0F4B9E96" w:rsidR="008618E2" w:rsidRDefault="008618E2" w:rsidP="003F3547">
            <w:pPr>
              <w:pStyle w:val="BasistekstEmtio"/>
            </w:pPr>
            <w:r>
              <w:t>Beeldschermen</w:t>
            </w:r>
          </w:p>
        </w:tc>
        <w:tc>
          <w:tcPr>
            <w:tcW w:w="1984" w:type="dxa"/>
          </w:tcPr>
          <w:p w14:paraId="0843A198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7A5BEE54" w14:textId="77777777" w:rsidR="008618E2" w:rsidRDefault="008618E2" w:rsidP="003F3547">
            <w:pPr>
              <w:pStyle w:val="BasistekstEmtio"/>
            </w:pPr>
          </w:p>
        </w:tc>
      </w:tr>
      <w:tr w:rsidR="008618E2" w14:paraId="4DF08F69" w14:textId="33D308AC" w:rsidTr="008618E2">
        <w:tc>
          <w:tcPr>
            <w:tcW w:w="2547" w:type="dxa"/>
          </w:tcPr>
          <w:p w14:paraId="2DC4A086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6B4EED40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42008793" w14:textId="77777777" w:rsidR="008618E2" w:rsidRDefault="008618E2" w:rsidP="003F3547">
            <w:pPr>
              <w:pStyle w:val="BasistekstEmtio"/>
            </w:pPr>
          </w:p>
        </w:tc>
      </w:tr>
      <w:tr w:rsidR="008618E2" w14:paraId="7EB4ED64" w14:textId="295DEB1F" w:rsidTr="008618E2">
        <w:tc>
          <w:tcPr>
            <w:tcW w:w="2547" w:type="dxa"/>
          </w:tcPr>
          <w:p w14:paraId="736DF839" w14:textId="7058E0F6" w:rsidR="008618E2" w:rsidRDefault="008618E2" w:rsidP="003F3547">
            <w:pPr>
              <w:pStyle w:val="BasistekstEmtio"/>
            </w:pPr>
            <w:r>
              <w:t>Touchscreens</w:t>
            </w:r>
          </w:p>
        </w:tc>
        <w:tc>
          <w:tcPr>
            <w:tcW w:w="1984" w:type="dxa"/>
          </w:tcPr>
          <w:p w14:paraId="5CD8A814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1311BA23" w14:textId="77777777" w:rsidR="008618E2" w:rsidRDefault="008618E2" w:rsidP="003F3547">
            <w:pPr>
              <w:pStyle w:val="BasistekstEmtio"/>
            </w:pPr>
          </w:p>
        </w:tc>
      </w:tr>
      <w:tr w:rsidR="008618E2" w14:paraId="31DEF5D3" w14:textId="2A1E9B32" w:rsidTr="008618E2">
        <w:tc>
          <w:tcPr>
            <w:tcW w:w="2547" w:type="dxa"/>
          </w:tcPr>
          <w:p w14:paraId="09BCDA33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2D0B9EFC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733495C4" w14:textId="77777777" w:rsidR="008618E2" w:rsidRDefault="008618E2" w:rsidP="003F3547">
            <w:pPr>
              <w:pStyle w:val="BasistekstEmtio"/>
            </w:pPr>
          </w:p>
        </w:tc>
      </w:tr>
      <w:tr w:rsidR="008618E2" w14:paraId="0F4B7D98" w14:textId="436280C8" w:rsidTr="008618E2">
        <w:tc>
          <w:tcPr>
            <w:tcW w:w="2547" w:type="dxa"/>
          </w:tcPr>
          <w:p w14:paraId="23D1EFD6" w14:textId="262840E2" w:rsidR="008618E2" w:rsidRDefault="008618E2" w:rsidP="003F3547">
            <w:pPr>
              <w:pStyle w:val="BasistekstEmtio"/>
            </w:pPr>
            <w:r>
              <w:t>Toetsenborden</w:t>
            </w:r>
          </w:p>
        </w:tc>
        <w:tc>
          <w:tcPr>
            <w:tcW w:w="1984" w:type="dxa"/>
          </w:tcPr>
          <w:p w14:paraId="47EAA1BC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4F346CF" w14:textId="77777777" w:rsidR="008618E2" w:rsidRDefault="008618E2" w:rsidP="003F3547">
            <w:pPr>
              <w:pStyle w:val="BasistekstEmtio"/>
            </w:pPr>
          </w:p>
        </w:tc>
      </w:tr>
      <w:tr w:rsidR="008618E2" w14:paraId="11CCB955" w14:textId="73F037FB" w:rsidTr="008618E2">
        <w:tc>
          <w:tcPr>
            <w:tcW w:w="2547" w:type="dxa"/>
          </w:tcPr>
          <w:p w14:paraId="66E3F447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521F31F7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61A08EA5" w14:textId="77777777" w:rsidR="008618E2" w:rsidRDefault="008618E2" w:rsidP="003F3547">
            <w:pPr>
              <w:pStyle w:val="BasistekstEmtio"/>
            </w:pPr>
          </w:p>
        </w:tc>
      </w:tr>
      <w:tr w:rsidR="008618E2" w14:paraId="39936685" w14:textId="678D3086" w:rsidTr="008618E2">
        <w:tc>
          <w:tcPr>
            <w:tcW w:w="2547" w:type="dxa"/>
          </w:tcPr>
          <w:p w14:paraId="0C7E588D" w14:textId="34C59446" w:rsidR="008618E2" w:rsidRDefault="008618E2" w:rsidP="003F3547">
            <w:pPr>
              <w:pStyle w:val="BasistekstEmtio"/>
            </w:pPr>
            <w:r>
              <w:t>Muizen</w:t>
            </w:r>
          </w:p>
        </w:tc>
        <w:tc>
          <w:tcPr>
            <w:tcW w:w="1984" w:type="dxa"/>
          </w:tcPr>
          <w:p w14:paraId="6617C953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2E8B63B1" w14:textId="77777777" w:rsidR="008618E2" w:rsidRDefault="008618E2" w:rsidP="003F3547">
            <w:pPr>
              <w:pStyle w:val="BasistekstEmtio"/>
            </w:pPr>
          </w:p>
        </w:tc>
      </w:tr>
      <w:tr w:rsidR="008618E2" w14:paraId="54D66E84" w14:textId="347C3D11" w:rsidTr="008618E2">
        <w:tc>
          <w:tcPr>
            <w:tcW w:w="2547" w:type="dxa"/>
          </w:tcPr>
          <w:p w14:paraId="1AB8963B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36682815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1D3F7EC2" w14:textId="77777777" w:rsidR="008618E2" w:rsidRDefault="008618E2" w:rsidP="003F3547">
            <w:pPr>
              <w:pStyle w:val="BasistekstEmtio"/>
            </w:pPr>
          </w:p>
        </w:tc>
      </w:tr>
      <w:tr w:rsidR="008618E2" w14:paraId="51FE7741" w14:textId="27EE9A31" w:rsidTr="008618E2">
        <w:tc>
          <w:tcPr>
            <w:tcW w:w="2547" w:type="dxa"/>
          </w:tcPr>
          <w:p w14:paraId="15D74D6D" w14:textId="3CFA17B2" w:rsidR="008618E2" w:rsidRDefault="008618E2" w:rsidP="003F3547">
            <w:pPr>
              <w:pStyle w:val="BasistekstEmtio"/>
            </w:pPr>
            <w:r>
              <w:t>Smartphones</w:t>
            </w:r>
          </w:p>
        </w:tc>
        <w:tc>
          <w:tcPr>
            <w:tcW w:w="1984" w:type="dxa"/>
          </w:tcPr>
          <w:p w14:paraId="7FC209CA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079E08BF" w14:textId="77777777" w:rsidR="008618E2" w:rsidRDefault="008618E2" w:rsidP="003F3547">
            <w:pPr>
              <w:pStyle w:val="BasistekstEmtio"/>
            </w:pPr>
          </w:p>
        </w:tc>
      </w:tr>
      <w:tr w:rsidR="008618E2" w14:paraId="0B4DD362" w14:textId="54C22AAD" w:rsidTr="008618E2">
        <w:tc>
          <w:tcPr>
            <w:tcW w:w="2547" w:type="dxa"/>
          </w:tcPr>
          <w:p w14:paraId="296AB61C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7DD91028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7EC1DE4" w14:textId="77777777" w:rsidR="008618E2" w:rsidRDefault="008618E2" w:rsidP="003F3547">
            <w:pPr>
              <w:pStyle w:val="BasistekstEmtio"/>
            </w:pPr>
          </w:p>
        </w:tc>
      </w:tr>
      <w:tr w:rsidR="008618E2" w14:paraId="4763749F" w14:textId="78439502" w:rsidTr="008618E2">
        <w:tc>
          <w:tcPr>
            <w:tcW w:w="2547" w:type="dxa"/>
          </w:tcPr>
          <w:p w14:paraId="47EAFBBC" w14:textId="286226F5" w:rsidR="008618E2" w:rsidRDefault="008618E2" w:rsidP="003F3547">
            <w:pPr>
              <w:pStyle w:val="BasistekstEmtio"/>
            </w:pPr>
            <w:r>
              <w:t>Tablets</w:t>
            </w:r>
          </w:p>
        </w:tc>
        <w:tc>
          <w:tcPr>
            <w:tcW w:w="1984" w:type="dxa"/>
          </w:tcPr>
          <w:p w14:paraId="1CC83344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53B85E1E" w14:textId="77777777" w:rsidR="008618E2" w:rsidRDefault="008618E2" w:rsidP="003F3547">
            <w:pPr>
              <w:pStyle w:val="BasistekstEmtio"/>
            </w:pPr>
          </w:p>
        </w:tc>
      </w:tr>
      <w:tr w:rsidR="008618E2" w14:paraId="20BAA48C" w14:textId="62FF906B" w:rsidTr="008618E2">
        <w:tc>
          <w:tcPr>
            <w:tcW w:w="2547" w:type="dxa"/>
          </w:tcPr>
          <w:p w14:paraId="0553BD0D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788851E5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01544BD1" w14:textId="77777777" w:rsidR="008618E2" w:rsidRDefault="008618E2" w:rsidP="003F3547">
            <w:pPr>
              <w:pStyle w:val="BasistekstEmtio"/>
            </w:pPr>
          </w:p>
        </w:tc>
      </w:tr>
      <w:tr w:rsidR="008618E2" w14:paraId="5727E886" w14:textId="19ED3678" w:rsidTr="008618E2">
        <w:tc>
          <w:tcPr>
            <w:tcW w:w="2547" w:type="dxa"/>
          </w:tcPr>
          <w:p w14:paraId="72859966" w14:textId="4B73076D" w:rsidR="008618E2" w:rsidRDefault="008618E2" w:rsidP="003F3547">
            <w:pPr>
              <w:pStyle w:val="BasistekstEmtio"/>
            </w:pPr>
            <w:r>
              <w:t>Handhelds</w:t>
            </w:r>
          </w:p>
        </w:tc>
        <w:tc>
          <w:tcPr>
            <w:tcW w:w="1984" w:type="dxa"/>
          </w:tcPr>
          <w:p w14:paraId="0A5AC443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C4F4D25" w14:textId="77777777" w:rsidR="008618E2" w:rsidRDefault="008618E2" w:rsidP="003F3547">
            <w:pPr>
              <w:pStyle w:val="BasistekstEmtio"/>
            </w:pPr>
          </w:p>
        </w:tc>
      </w:tr>
      <w:tr w:rsidR="008618E2" w14:paraId="3E71E718" w14:textId="494F6895" w:rsidTr="008618E2">
        <w:tc>
          <w:tcPr>
            <w:tcW w:w="2547" w:type="dxa"/>
          </w:tcPr>
          <w:p w14:paraId="412C638A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5EF37F92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066C0016" w14:textId="77777777" w:rsidR="008618E2" w:rsidRDefault="008618E2" w:rsidP="003F3547">
            <w:pPr>
              <w:pStyle w:val="BasistekstEmtio"/>
            </w:pPr>
          </w:p>
        </w:tc>
      </w:tr>
      <w:tr w:rsidR="008618E2" w14:paraId="04C7BFCD" w14:textId="784C0B4E" w:rsidTr="008618E2">
        <w:tc>
          <w:tcPr>
            <w:tcW w:w="2547" w:type="dxa"/>
          </w:tcPr>
          <w:p w14:paraId="05DBE1F0" w14:textId="50980FA0" w:rsidR="008618E2" w:rsidRDefault="008618E2" w:rsidP="003F3547">
            <w:pPr>
              <w:pStyle w:val="BasistekstEmtio"/>
            </w:pPr>
            <w:r>
              <w:t>Desktopprinters</w:t>
            </w:r>
          </w:p>
        </w:tc>
        <w:tc>
          <w:tcPr>
            <w:tcW w:w="1984" w:type="dxa"/>
          </w:tcPr>
          <w:p w14:paraId="5F7774C6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185A9BD6" w14:textId="77777777" w:rsidR="008618E2" w:rsidRDefault="008618E2" w:rsidP="003F3547">
            <w:pPr>
              <w:pStyle w:val="BasistekstEmtio"/>
            </w:pPr>
          </w:p>
        </w:tc>
      </w:tr>
      <w:tr w:rsidR="008618E2" w14:paraId="677E0CC4" w14:textId="671914D1" w:rsidTr="008618E2">
        <w:tc>
          <w:tcPr>
            <w:tcW w:w="2547" w:type="dxa"/>
          </w:tcPr>
          <w:p w14:paraId="5DB89022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0C7E61E4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484078FB" w14:textId="77777777" w:rsidR="008618E2" w:rsidRDefault="008618E2" w:rsidP="003F3547">
            <w:pPr>
              <w:pStyle w:val="BasistekstEmtio"/>
            </w:pPr>
          </w:p>
        </w:tc>
      </w:tr>
      <w:tr w:rsidR="008618E2" w14:paraId="4C2573AC" w14:textId="6C6E13F7" w:rsidTr="008618E2">
        <w:tc>
          <w:tcPr>
            <w:tcW w:w="2547" w:type="dxa"/>
          </w:tcPr>
          <w:p w14:paraId="42F1F020" w14:textId="4421B439" w:rsidR="008618E2" w:rsidRDefault="008618E2" w:rsidP="003F3547">
            <w:pPr>
              <w:pStyle w:val="BasistekstEmtio"/>
            </w:pPr>
            <w:r>
              <w:t>Labelprinters</w:t>
            </w:r>
          </w:p>
        </w:tc>
        <w:tc>
          <w:tcPr>
            <w:tcW w:w="1984" w:type="dxa"/>
          </w:tcPr>
          <w:p w14:paraId="5695CEA5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5600E251" w14:textId="77777777" w:rsidR="008618E2" w:rsidRDefault="008618E2" w:rsidP="003F3547">
            <w:pPr>
              <w:pStyle w:val="BasistekstEmtio"/>
            </w:pPr>
          </w:p>
        </w:tc>
      </w:tr>
      <w:tr w:rsidR="008618E2" w14:paraId="585842CF" w14:textId="7AF7135E" w:rsidTr="008618E2">
        <w:tc>
          <w:tcPr>
            <w:tcW w:w="2547" w:type="dxa"/>
          </w:tcPr>
          <w:p w14:paraId="50BDE745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205E2FB0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73AEE419" w14:textId="77777777" w:rsidR="008618E2" w:rsidRDefault="008618E2" w:rsidP="003F3547">
            <w:pPr>
              <w:pStyle w:val="BasistekstEmtio"/>
            </w:pPr>
          </w:p>
        </w:tc>
      </w:tr>
      <w:tr w:rsidR="008618E2" w14:paraId="189E6AD5" w14:textId="1771831A" w:rsidTr="008618E2">
        <w:tc>
          <w:tcPr>
            <w:tcW w:w="2547" w:type="dxa"/>
          </w:tcPr>
          <w:p w14:paraId="71418884" w14:textId="44E877A3" w:rsidR="008618E2" w:rsidRDefault="008618E2" w:rsidP="003F3547">
            <w:pPr>
              <w:pStyle w:val="BasistekstEmtio"/>
            </w:pPr>
            <w:proofErr w:type="spellStart"/>
            <w:r>
              <w:t>Docking</w:t>
            </w:r>
            <w:proofErr w:type="spellEnd"/>
            <w:r>
              <w:t xml:space="preserve"> stations</w:t>
            </w:r>
          </w:p>
        </w:tc>
        <w:tc>
          <w:tcPr>
            <w:tcW w:w="1984" w:type="dxa"/>
          </w:tcPr>
          <w:p w14:paraId="7A1F2A15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78BF4533" w14:textId="77777777" w:rsidR="008618E2" w:rsidRDefault="008618E2" w:rsidP="003F3547">
            <w:pPr>
              <w:pStyle w:val="BasistekstEmtio"/>
            </w:pPr>
          </w:p>
        </w:tc>
      </w:tr>
      <w:tr w:rsidR="008618E2" w14:paraId="7AA6ACB1" w14:textId="5CCE9DAD" w:rsidTr="008618E2">
        <w:tc>
          <w:tcPr>
            <w:tcW w:w="2547" w:type="dxa"/>
          </w:tcPr>
          <w:p w14:paraId="15259CC4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5EFBBDA1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7D83E244" w14:textId="77777777" w:rsidR="008618E2" w:rsidRDefault="008618E2" w:rsidP="003F3547">
            <w:pPr>
              <w:pStyle w:val="BasistekstEmtio"/>
            </w:pPr>
          </w:p>
        </w:tc>
      </w:tr>
      <w:tr w:rsidR="008618E2" w14:paraId="7DE5E0C7" w14:textId="478C4489" w:rsidTr="008618E2">
        <w:tc>
          <w:tcPr>
            <w:tcW w:w="2547" w:type="dxa"/>
          </w:tcPr>
          <w:p w14:paraId="158A1576" w14:textId="356963B1" w:rsidR="008618E2" w:rsidRDefault="008618E2" w:rsidP="003F3547">
            <w:pPr>
              <w:pStyle w:val="BasistekstEmtio"/>
            </w:pPr>
            <w:r>
              <w:t>Rackservers</w:t>
            </w:r>
          </w:p>
        </w:tc>
        <w:tc>
          <w:tcPr>
            <w:tcW w:w="1984" w:type="dxa"/>
          </w:tcPr>
          <w:p w14:paraId="6D66054A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6B2E2318" w14:textId="77777777" w:rsidR="008618E2" w:rsidRDefault="008618E2" w:rsidP="003F3547">
            <w:pPr>
              <w:pStyle w:val="BasistekstEmtio"/>
            </w:pPr>
          </w:p>
        </w:tc>
      </w:tr>
      <w:tr w:rsidR="008618E2" w14:paraId="7888BAD9" w14:textId="64053C10" w:rsidTr="008618E2">
        <w:tc>
          <w:tcPr>
            <w:tcW w:w="2547" w:type="dxa"/>
          </w:tcPr>
          <w:p w14:paraId="70B37D26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30D50E0C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7DE24D4" w14:textId="77777777" w:rsidR="008618E2" w:rsidRDefault="008618E2" w:rsidP="003F3547">
            <w:pPr>
              <w:pStyle w:val="BasistekstEmtio"/>
            </w:pPr>
          </w:p>
        </w:tc>
      </w:tr>
      <w:tr w:rsidR="008618E2" w14:paraId="24A0EFE8" w14:textId="6037ABE2" w:rsidTr="008618E2">
        <w:tc>
          <w:tcPr>
            <w:tcW w:w="2547" w:type="dxa"/>
          </w:tcPr>
          <w:p w14:paraId="4A8C1CF2" w14:textId="1D72C4D3" w:rsidR="008618E2" w:rsidRDefault="008618E2" w:rsidP="003F3547">
            <w:pPr>
              <w:pStyle w:val="BasistekstEmtio"/>
            </w:pPr>
            <w:r>
              <w:t>Bladeservers</w:t>
            </w:r>
          </w:p>
        </w:tc>
        <w:tc>
          <w:tcPr>
            <w:tcW w:w="1984" w:type="dxa"/>
          </w:tcPr>
          <w:p w14:paraId="7C3F54B0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52C9F942" w14:textId="77777777" w:rsidR="008618E2" w:rsidRDefault="008618E2" w:rsidP="003F3547">
            <w:pPr>
              <w:pStyle w:val="BasistekstEmtio"/>
            </w:pPr>
          </w:p>
        </w:tc>
      </w:tr>
      <w:tr w:rsidR="008618E2" w14:paraId="090B8298" w14:textId="296C31FE" w:rsidTr="008618E2">
        <w:tc>
          <w:tcPr>
            <w:tcW w:w="2547" w:type="dxa"/>
          </w:tcPr>
          <w:p w14:paraId="7F070022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4A9D2118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6C6AF05" w14:textId="77777777" w:rsidR="008618E2" w:rsidRDefault="008618E2" w:rsidP="003F3547">
            <w:pPr>
              <w:pStyle w:val="BasistekstEmtio"/>
            </w:pPr>
          </w:p>
        </w:tc>
      </w:tr>
      <w:tr w:rsidR="008618E2" w14:paraId="1A87A2A1" w14:textId="7F35332C" w:rsidTr="008618E2">
        <w:tc>
          <w:tcPr>
            <w:tcW w:w="2547" w:type="dxa"/>
          </w:tcPr>
          <w:p w14:paraId="5F22B4E5" w14:textId="1909BDC7" w:rsidR="008618E2" w:rsidRDefault="008618E2" w:rsidP="003F3547">
            <w:pPr>
              <w:pStyle w:val="BasistekstEmtio"/>
            </w:pPr>
            <w:r>
              <w:t>Actieve netwerkcomponenten (</w:t>
            </w:r>
            <w:proofErr w:type="spellStart"/>
            <w:r>
              <w:t>bedraad</w:t>
            </w:r>
            <w:proofErr w:type="spellEnd"/>
            <w:r>
              <w:t>)</w:t>
            </w:r>
          </w:p>
        </w:tc>
        <w:tc>
          <w:tcPr>
            <w:tcW w:w="1984" w:type="dxa"/>
          </w:tcPr>
          <w:p w14:paraId="51829B2B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6F90F74" w14:textId="77777777" w:rsidR="008618E2" w:rsidRDefault="008618E2" w:rsidP="003F3547">
            <w:pPr>
              <w:pStyle w:val="BasistekstEmtio"/>
            </w:pPr>
          </w:p>
        </w:tc>
      </w:tr>
      <w:tr w:rsidR="008618E2" w14:paraId="4813190C" w14:textId="0BD2A159" w:rsidTr="008618E2">
        <w:tc>
          <w:tcPr>
            <w:tcW w:w="2547" w:type="dxa"/>
          </w:tcPr>
          <w:p w14:paraId="0A3F9603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446A9641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2A847C65" w14:textId="77777777" w:rsidR="008618E2" w:rsidRDefault="008618E2" w:rsidP="003F3547">
            <w:pPr>
              <w:pStyle w:val="BasistekstEmtio"/>
            </w:pPr>
          </w:p>
        </w:tc>
      </w:tr>
      <w:tr w:rsidR="008618E2" w14:paraId="36CC8CE8" w14:textId="37A4F6D9" w:rsidTr="008618E2">
        <w:tc>
          <w:tcPr>
            <w:tcW w:w="2547" w:type="dxa"/>
          </w:tcPr>
          <w:p w14:paraId="643A5099" w14:textId="0059D295" w:rsidR="008618E2" w:rsidRDefault="008618E2" w:rsidP="003F3547">
            <w:pPr>
              <w:pStyle w:val="BasistekstEmtio"/>
            </w:pPr>
            <w:r>
              <w:t>Actieve netwerkcomponenten (draadloos)</w:t>
            </w:r>
          </w:p>
        </w:tc>
        <w:tc>
          <w:tcPr>
            <w:tcW w:w="1984" w:type="dxa"/>
          </w:tcPr>
          <w:p w14:paraId="2C32E01D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4E9EB999" w14:textId="77777777" w:rsidR="008618E2" w:rsidRDefault="008618E2" w:rsidP="003F3547">
            <w:pPr>
              <w:pStyle w:val="BasistekstEmtio"/>
            </w:pPr>
          </w:p>
        </w:tc>
      </w:tr>
      <w:tr w:rsidR="008618E2" w14:paraId="0C54E3DD" w14:textId="3A430976" w:rsidTr="008618E2">
        <w:tc>
          <w:tcPr>
            <w:tcW w:w="2547" w:type="dxa"/>
          </w:tcPr>
          <w:p w14:paraId="6EE438AC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445F0523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8CEB667" w14:textId="77777777" w:rsidR="008618E2" w:rsidRDefault="008618E2" w:rsidP="003F3547">
            <w:pPr>
              <w:pStyle w:val="BasistekstEmtio"/>
            </w:pPr>
          </w:p>
        </w:tc>
      </w:tr>
      <w:tr w:rsidR="008618E2" w14:paraId="71A49893" w14:textId="6D3872A5" w:rsidTr="008618E2">
        <w:tc>
          <w:tcPr>
            <w:tcW w:w="2547" w:type="dxa"/>
          </w:tcPr>
          <w:p w14:paraId="17AEEBF7" w14:textId="67C8DEA7" w:rsidR="008618E2" w:rsidRDefault="008618E2" w:rsidP="003F3547">
            <w:pPr>
              <w:pStyle w:val="BasistekstEmtio"/>
            </w:pPr>
            <w:r>
              <w:t xml:space="preserve">Direct </w:t>
            </w:r>
            <w:proofErr w:type="spellStart"/>
            <w:r>
              <w:t>attached</w:t>
            </w:r>
            <w:proofErr w:type="spellEnd"/>
            <w:r>
              <w:t xml:space="preserve"> storage</w:t>
            </w:r>
          </w:p>
        </w:tc>
        <w:tc>
          <w:tcPr>
            <w:tcW w:w="1984" w:type="dxa"/>
          </w:tcPr>
          <w:p w14:paraId="2C9F2D96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29930CFE" w14:textId="77777777" w:rsidR="008618E2" w:rsidRDefault="008618E2" w:rsidP="003F3547">
            <w:pPr>
              <w:pStyle w:val="BasistekstEmtio"/>
            </w:pPr>
          </w:p>
        </w:tc>
      </w:tr>
      <w:tr w:rsidR="008618E2" w14:paraId="5B2151A5" w14:textId="0966393A" w:rsidTr="008618E2">
        <w:tc>
          <w:tcPr>
            <w:tcW w:w="2547" w:type="dxa"/>
          </w:tcPr>
          <w:p w14:paraId="4B3D53BD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0AC24D6F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1AE2E74" w14:textId="77777777" w:rsidR="008618E2" w:rsidRDefault="008618E2" w:rsidP="003F3547">
            <w:pPr>
              <w:pStyle w:val="BasistekstEmtio"/>
            </w:pPr>
          </w:p>
        </w:tc>
      </w:tr>
      <w:tr w:rsidR="008618E2" w14:paraId="0C94633D" w14:textId="0238DD74" w:rsidTr="008618E2">
        <w:tc>
          <w:tcPr>
            <w:tcW w:w="2547" w:type="dxa"/>
          </w:tcPr>
          <w:p w14:paraId="2FAED54F" w14:textId="0BA4EBBA" w:rsidR="008618E2" w:rsidRDefault="008618E2" w:rsidP="003F3547">
            <w:pPr>
              <w:pStyle w:val="BasistekstEmtio"/>
            </w:pPr>
            <w:r>
              <w:t>SAN</w:t>
            </w:r>
          </w:p>
        </w:tc>
        <w:tc>
          <w:tcPr>
            <w:tcW w:w="1984" w:type="dxa"/>
          </w:tcPr>
          <w:p w14:paraId="613A1715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5A945F4A" w14:textId="77777777" w:rsidR="008618E2" w:rsidRDefault="008618E2" w:rsidP="003F3547">
            <w:pPr>
              <w:pStyle w:val="BasistekstEmtio"/>
            </w:pPr>
          </w:p>
        </w:tc>
      </w:tr>
      <w:tr w:rsidR="008618E2" w14:paraId="01734A07" w14:textId="091883EA" w:rsidTr="008618E2">
        <w:tc>
          <w:tcPr>
            <w:tcW w:w="2547" w:type="dxa"/>
          </w:tcPr>
          <w:p w14:paraId="2E8967AB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685AE0E9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0C894CF3" w14:textId="77777777" w:rsidR="008618E2" w:rsidRDefault="008618E2" w:rsidP="003F3547">
            <w:pPr>
              <w:pStyle w:val="BasistekstEmtio"/>
            </w:pPr>
          </w:p>
        </w:tc>
      </w:tr>
      <w:tr w:rsidR="008618E2" w14:paraId="2443C4F1" w14:textId="0A59CED0" w:rsidTr="008618E2">
        <w:tc>
          <w:tcPr>
            <w:tcW w:w="2547" w:type="dxa"/>
          </w:tcPr>
          <w:p w14:paraId="287AD313" w14:textId="603A8857" w:rsidR="008618E2" w:rsidRDefault="008618E2" w:rsidP="003F3547">
            <w:pPr>
              <w:pStyle w:val="BasistekstEmtio"/>
            </w:pPr>
            <w:proofErr w:type="spellStart"/>
            <w:r>
              <w:t>Backup</w:t>
            </w:r>
            <w:proofErr w:type="spellEnd"/>
          </w:p>
        </w:tc>
        <w:tc>
          <w:tcPr>
            <w:tcW w:w="1984" w:type="dxa"/>
          </w:tcPr>
          <w:p w14:paraId="0B00442A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325FAE72" w14:textId="77777777" w:rsidR="008618E2" w:rsidRDefault="008618E2" w:rsidP="003F3547">
            <w:pPr>
              <w:pStyle w:val="BasistekstEmtio"/>
            </w:pPr>
          </w:p>
        </w:tc>
      </w:tr>
      <w:tr w:rsidR="008618E2" w14:paraId="1826DF31" w14:textId="1BB41DB0" w:rsidTr="008618E2">
        <w:tc>
          <w:tcPr>
            <w:tcW w:w="2547" w:type="dxa"/>
          </w:tcPr>
          <w:p w14:paraId="3186BA8C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18AF4CED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67E3AD58" w14:textId="77777777" w:rsidR="008618E2" w:rsidRDefault="008618E2" w:rsidP="003F3547">
            <w:pPr>
              <w:pStyle w:val="BasistekstEmtio"/>
            </w:pPr>
          </w:p>
        </w:tc>
      </w:tr>
      <w:tr w:rsidR="008618E2" w14:paraId="33852A77" w14:textId="247E02F4" w:rsidTr="008618E2">
        <w:tc>
          <w:tcPr>
            <w:tcW w:w="2547" w:type="dxa"/>
          </w:tcPr>
          <w:p w14:paraId="6997C4E6" w14:textId="6119EC39" w:rsidR="008618E2" w:rsidRDefault="008618E2" w:rsidP="003F3547">
            <w:pPr>
              <w:pStyle w:val="BasistekstEmtio"/>
            </w:pPr>
            <w:r>
              <w:lastRenderedPageBreak/>
              <w:t>Firewalls</w:t>
            </w:r>
          </w:p>
        </w:tc>
        <w:tc>
          <w:tcPr>
            <w:tcW w:w="1984" w:type="dxa"/>
          </w:tcPr>
          <w:p w14:paraId="7E6994FA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11441965" w14:textId="77777777" w:rsidR="008618E2" w:rsidRDefault="008618E2" w:rsidP="003F3547">
            <w:pPr>
              <w:pStyle w:val="BasistekstEmtio"/>
            </w:pPr>
          </w:p>
        </w:tc>
      </w:tr>
      <w:tr w:rsidR="008618E2" w14:paraId="1819EDFA" w14:textId="7C8EE77E" w:rsidTr="008618E2">
        <w:tc>
          <w:tcPr>
            <w:tcW w:w="2547" w:type="dxa"/>
          </w:tcPr>
          <w:p w14:paraId="5F81A9B0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0C579C75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1153C8A2" w14:textId="77777777" w:rsidR="008618E2" w:rsidRDefault="008618E2" w:rsidP="003F3547">
            <w:pPr>
              <w:pStyle w:val="BasistekstEmtio"/>
            </w:pPr>
          </w:p>
        </w:tc>
      </w:tr>
      <w:tr w:rsidR="008618E2" w14:paraId="31D5A02B" w14:textId="5644AC11" w:rsidTr="008618E2">
        <w:tc>
          <w:tcPr>
            <w:tcW w:w="2547" w:type="dxa"/>
          </w:tcPr>
          <w:p w14:paraId="71E9F45F" w14:textId="501FF16E" w:rsidR="008618E2" w:rsidRDefault="008618E2" w:rsidP="003F3547">
            <w:pPr>
              <w:pStyle w:val="BasistekstEmtio"/>
            </w:pPr>
            <w:proofErr w:type="spellStart"/>
            <w:r>
              <w:t>Appliances</w:t>
            </w:r>
            <w:proofErr w:type="spellEnd"/>
          </w:p>
        </w:tc>
        <w:tc>
          <w:tcPr>
            <w:tcW w:w="1984" w:type="dxa"/>
          </w:tcPr>
          <w:p w14:paraId="3750CD02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2389F161" w14:textId="77777777" w:rsidR="008618E2" w:rsidRDefault="008618E2" w:rsidP="003F3547">
            <w:pPr>
              <w:pStyle w:val="BasistekstEmtio"/>
            </w:pPr>
          </w:p>
        </w:tc>
      </w:tr>
      <w:tr w:rsidR="008618E2" w14:paraId="5D9AFB0A" w14:textId="7DFDCA9C" w:rsidTr="008618E2">
        <w:tc>
          <w:tcPr>
            <w:tcW w:w="2547" w:type="dxa"/>
          </w:tcPr>
          <w:p w14:paraId="169C40FD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0375E9E7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0C52C19B" w14:textId="77777777" w:rsidR="008618E2" w:rsidRDefault="008618E2" w:rsidP="003F3547">
            <w:pPr>
              <w:pStyle w:val="BasistekstEmtio"/>
            </w:pPr>
          </w:p>
        </w:tc>
      </w:tr>
      <w:tr w:rsidR="008618E2" w14:paraId="792E70B4" w14:textId="5DD9FF65" w:rsidTr="008618E2">
        <w:tc>
          <w:tcPr>
            <w:tcW w:w="2547" w:type="dxa"/>
          </w:tcPr>
          <w:p w14:paraId="586D6025" w14:textId="191E457B" w:rsidR="008618E2" w:rsidRDefault="008618E2" w:rsidP="003F3547">
            <w:pPr>
              <w:pStyle w:val="BasistekstEmtio"/>
            </w:pPr>
            <w:r>
              <w:t>WDM belichtingsapparatuur</w:t>
            </w:r>
          </w:p>
        </w:tc>
        <w:tc>
          <w:tcPr>
            <w:tcW w:w="1984" w:type="dxa"/>
          </w:tcPr>
          <w:p w14:paraId="770E4308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0F27A65A" w14:textId="77777777" w:rsidR="008618E2" w:rsidRDefault="008618E2" w:rsidP="003F3547">
            <w:pPr>
              <w:pStyle w:val="BasistekstEmtio"/>
            </w:pPr>
          </w:p>
        </w:tc>
      </w:tr>
      <w:tr w:rsidR="008618E2" w14:paraId="4C8C44A6" w14:textId="7F258A4E" w:rsidTr="008618E2">
        <w:tc>
          <w:tcPr>
            <w:tcW w:w="2547" w:type="dxa"/>
          </w:tcPr>
          <w:p w14:paraId="7393E5CF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0BE4332F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5E37DAB4" w14:textId="77777777" w:rsidR="008618E2" w:rsidRDefault="008618E2" w:rsidP="003F3547">
            <w:pPr>
              <w:pStyle w:val="BasistekstEmtio"/>
            </w:pPr>
          </w:p>
        </w:tc>
      </w:tr>
      <w:tr w:rsidR="008618E2" w14:paraId="6C56C1A9" w14:textId="1FCE1BB6" w:rsidTr="008618E2">
        <w:tc>
          <w:tcPr>
            <w:tcW w:w="2547" w:type="dxa"/>
          </w:tcPr>
          <w:p w14:paraId="32E3FCEC" w14:textId="3028BB67" w:rsidR="008618E2" w:rsidRDefault="008618E2" w:rsidP="003F3547">
            <w:pPr>
              <w:pStyle w:val="BasistekstEmtio"/>
            </w:pPr>
            <w:proofErr w:type="spellStart"/>
            <w:r>
              <w:t>Loadbalancing</w:t>
            </w:r>
            <w:proofErr w:type="spellEnd"/>
          </w:p>
        </w:tc>
        <w:tc>
          <w:tcPr>
            <w:tcW w:w="1984" w:type="dxa"/>
          </w:tcPr>
          <w:p w14:paraId="6F6AB961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4109D34F" w14:textId="77777777" w:rsidR="008618E2" w:rsidRDefault="008618E2" w:rsidP="003F3547">
            <w:pPr>
              <w:pStyle w:val="BasistekstEmtio"/>
            </w:pPr>
          </w:p>
        </w:tc>
      </w:tr>
      <w:tr w:rsidR="008618E2" w14:paraId="4BB0896D" w14:textId="30FC4E66" w:rsidTr="008618E2">
        <w:tc>
          <w:tcPr>
            <w:tcW w:w="2547" w:type="dxa"/>
          </w:tcPr>
          <w:p w14:paraId="76E6D6C8" w14:textId="77777777" w:rsidR="008618E2" w:rsidRDefault="008618E2" w:rsidP="003F3547">
            <w:pPr>
              <w:pStyle w:val="BasistekstEmtio"/>
            </w:pPr>
          </w:p>
        </w:tc>
        <w:tc>
          <w:tcPr>
            <w:tcW w:w="1984" w:type="dxa"/>
          </w:tcPr>
          <w:p w14:paraId="10CAB5E3" w14:textId="77777777" w:rsidR="008618E2" w:rsidRDefault="008618E2" w:rsidP="003F3547">
            <w:pPr>
              <w:pStyle w:val="BasistekstEmtio"/>
            </w:pPr>
          </w:p>
        </w:tc>
        <w:tc>
          <w:tcPr>
            <w:tcW w:w="3828" w:type="dxa"/>
          </w:tcPr>
          <w:p w14:paraId="5A586A95" w14:textId="77777777" w:rsidR="008618E2" w:rsidRDefault="008618E2" w:rsidP="003F3547">
            <w:pPr>
              <w:pStyle w:val="BasistekstEmtio"/>
            </w:pPr>
          </w:p>
        </w:tc>
      </w:tr>
    </w:tbl>
    <w:p w14:paraId="242308E9" w14:textId="77777777" w:rsidR="008618E2" w:rsidRPr="003F3547" w:rsidRDefault="008618E2" w:rsidP="003F3547">
      <w:pPr>
        <w:pStyle w:val="BasistekstEmtio"/>
      </w:pPr>
    </w:p>
    <w:sectPr w:rsidR="008618E2" w:rsidRPr="003F3547" w:rsidSect="00F65073">
      <w:headerReference w:type="default" r:id="rId11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8FF7A" w14:textId="77777777" w:rsidR="008618E2" w:rsidRPr="003F3547" w:rsidRDefault="008618E2" w:rsidP="003F3547">
      <w:pPr>
        <w:pStyle w:val="Voettekst"/>
      </w:pPr>
    </w:p>
  </w:endnote>
  <w:endnote w:type="continuationSeparator" w:id="0">
    <w:p w14:paraId="70EDE940" w14:textId="77777777" w:rsidR="008618E2" w:rsidRPr="003F3547" w:rsidRDefault="008618E2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23015" w14:textId="77777777" w:rsidR="008618E2" w:rsidRPr="003F3547" w:rsidRDefault="008618E2" w:rsidP="003F3547">
      <w:pPr>
        <w:pStyle w:val="Voettekst"/>
      </w:pPr>
    </w:p>
  </w:footnote>
  <w:footnote w:type="continuationSeparator" w:id="0">
    <w:p w14:paraId="1CEEAF75" w14:textId="77777777" w:rsidR="008618E2" w:rsidRPr="003F3547" w:rsidRDefault="008618E2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217F" w14:textId="76313210" w:rsidR="008618E2" w:rsidRDefault="008618E2" w:rsidP="008618E2">
    <w:pPr>
      <w:pStyle w:val="Kop1zondernummerEmtio"/>
    </w:pPr>
    <w:r>
      <w:t>Bijlage 7.2</w:t>
    </w:r>
    <w:r>
      <w:tab/>
      <w:t>Merkenlijst</w:t>
    </w:r>
    <w:r>
      <w:rPr>
        <w:noProof/>
      </w:rPr>
      <w:t xml:space="preserve">                                   </w:t>
    </w:r>
    <w:r>
      <w:rPr>
        <w:noProof/>
      </w:rPr>
      <w:drawing>
        <wp:inline distT="0" distB="0" distL="0" distR="0" wp14:anchorId="37CE5EC6" wp14:editId="03169B37">
          <wp:extent cx="2035644" cy="1162759"/>
          <wp:effectExtent l="0" t="0" r="3175" b="0"/>
          <wp:docPr id="33" name="Afbeelding 33" descr="A picture containing diagram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5644" cy="11627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C63AC9"/>
    <w:multiLevelType w:val="multilevel"/>
    <w:tmpl w:val="8576664C"/>
    <w:numStyleLink w:val="OpsommingtekenEmtio"/>
  </w:abstractNum>
  <w:abstractNum w:abstractNumId="29" w15:restartNumberingAfterBreak="0">
    <w:nsid w:val="58D76737"/>
    <w:multiLevelType w:val="multilevel"/>
    <w:tmpl w:val="8576664C"/>
    <w:numStyleLink w:val="OpsommingtekenEmtio"/>
  </w:abstractNum>
  <w:abstractNum w:abstractNumId="30" w15:restartNumberingAfterBreak="0">
    <w:nsid w:val="5B616121"/>
    <w:multiLevelType w:val="multilevel"/>
    <w:tmpl w:val="B4BACAD8"/>
    <w:numStyleLink w:val="OpsommingstreepjeEmtio"/>
  </w:abstractNum>
  <w:abstractNum w:abstractNumId="31" w15:restartNumberingAfterBreak="0">
    <w:nsid w:val="5DC64260"/>
    <w:multiLevelType w:val="multilevel"/>
    <w:tmpl w:val="C9FA2D30"/>
    <w:numStyleLink w:val="OpsommingopenrondjeEmtio"/>
  </w:abstractNum>
  <w:abstractNum w:abstractNumId="32" w15:restartNumberingAfterBreak="0">
    <w:nsid w:val="5DFE3518"/>
    <w:multiLevelType w:val="multilevel"/>
    <w:tmpl w:val="C9FA2D30"/>
    <w:numStyleLink w:val="OpsommingopenrondjeEmtio"/>
  </w:abstractNum>
  <w:abstractNum w:abstractNumId="33" w15:restartNumberingAfterBreak="0">
    <w:nsid w:val="609F7B87"/>
    <w:multiLevelType w:val="multilevel"/>
    <w:tmpl w:val="B80072F2"/>
    <w:numStyleLink w:val="KopnummeringEmtio"/>
  </w:abstractNum>
  <w:abstractNum w:abstractNumId="3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5" w15:restartNumberingAfterBreak="0">
    <w:nsid w:val="6B382304"/>
    <w:multiLevelType w:val="multilevel"/>
    <w:tmpl w:val="8576664C"/>
    <w:numStyleLink w:val="OpsommingtekenEmtio"/>
  </w:abstractNum>
  <w:abstractNum w:abstractNumId="36" w15:restartNumberingAfterBreak="0">
    <w:nsid w:val="6C6644DD"/>
    <w:multiLevelType w:val="multilevel"/>
    <w:tmpl w:val="9E50E438"/>
    <w:numStyleLink w:val="OpsommingbolletjeEmtio"/>
  </w:abstractNum>
  <w:abstractNum w:abstractNumId="37" w15:restartNumberingAfterBreak="0">
    <w:nsid w:val="6CAB1E63"/>
    <w:multiLevelType w:val="multilevel"/>
    <w:tmpl w:val="7FB6E594"/>
    <w:numStyleLink w:val="AgendapuntlijstEmtio"/>
  </w:abstractNum>
  <w:abstractNum w:abstractNumId="38" w15:restartNumberingAfterBreak="0">
    <w:nsid w:val="6E7370EC"/>
    <w:multiLevelType w:val="multilevel"/>
    <w:tmpl w:val="9200769E"/>
    <w:numStyleLink w:val="OpsommingkleineletterEmtio"/>
  </w:abstractNum>
  <w:abstractNum w:abstractNumId="39" w15:restartNumberingAfterBreak="0">
    <w:nsid w:val="7038598F"/>
    <w:multiLevelType w:val="multilevel"/>
    <w:tmpl w:val="90A8103A"/>
    <w:numStyleLink w:val="BijlagenummeringEmtio"/>
  </w:abstractNum>
  <w:abstractNum w:abstractNumId="40" w15:restartNumberingAfterBreak="0">
    <w:nsid w:val="70EC4E8C"/>
    <w:multiLevelType w:val="multilevel"/>
    <w:tmpl w:val="C9FA2D30"/>
    <w:numStyleLink w:val="OpsommingopenrondjeEmtio"/>
  </w:abstractNum>
  <w:abstractNum w:abstractNumId="41" w15:restartNumberingAfterBreak="0">
    <w:nsid w:val="717435D9"/>
    <w:multiLevelType w:val="multilevel"/>
    <w:tmpl w:val="B80072F2"/>
    <w:numStyleLink w:val="KopnummeringEmtio"/>
  </w:abstractNum>
  <w:abstractNum w:abstractNumId="42" w15:restartNumberingAfterBreak="0">
    <w:nsid w:val="76AE427F"/>
    <w:multiLevelType w:val="multilevel"/>
    <w:tmpl w:val="8576664C"/>
    <w:numStyleLink w:val="OpsommingtekenEmtio"/>
  </w:abstractNum>
  <w:abstractNum w:abstractNumId="43" w15:restartNumberingAfterBreak="0">
    <w:nsid w:val="792E34E6"/>
    <w:multiLevelType w:val="multilevel"/>
    <w:tmpl w:val="C9FA2D30"/>
    <w:numStyleLink w:val="OpsommingopenrondjeEmtio"/>
  </w:abstractNum>
  <w:abstractNum w:abstractNumId="44" w15:restartNumberingAfterBreak="0">
    <w:nsid w:val="79AE6CDF"/>
    <w:multiLevelType w:val="multilevel"/>
    <w:tmpl w:val="B4BACAD8"/>
    <w:numStyleLink w:val="OpsommingstreepjeEmtio"/>
  </w:abstractNum>
  <w:abstractNum w:abstractNumId="45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326370446">
    <w:abstractNumId w:val="10"/>
  </w:num>
  <w:num w:numId="2" w16cid:durableId="326711768">
    <w:abstractNumId w:val="21"/>
  </w:num>
  <w:num w:numId="3" w16cid:durableId="2057971053">
    <w:abstractNumId w:val="25"/>
  </w:num>
  <w:num w:numId="4" w16cid:durableId="791480336">
    <w:abstractNumId w:val="11"/>
  </w:num>
  <w:num w:numId="5" w16cid:durableId="49152473">
    <w:abstractNumId w:val="27"/>
  </w:num>
  <w:num w:numId="6" w16cid:durableId="1487940023">
    <w:abstractNumId w:val="14"/>
  </w:num>
  <w:num w:numId="7" w16cid:durableId="2142112063">
    <w:abstractNumId w:val="13"/>
  </w:num>
  <w:num w:numId="8" w16cid:durableId="465702711">
    <w:abstractNumId w:val="20"/>
  </w:num>
  <w:num w:numId="9" w16cid:durableId="858549534">
    <w:abstractNumId w:val="22"/>
  </w:num>
  <w:num w:numId="10" w16cid:durableId="405421919">
    <w:abstractNumId w:val="34"/>
  </w:num>
  <w:num w:numId="11" w16cid:durableId="69357740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70606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4191788">
    <w:abstractNumId w:val="19"/>
  </w:num>
  <w:num w:numId="14" w16cid:durableId="353849445">
    <w:abstractNumId w:val="9"/>
  </w:num>
  <w:num w:numId="15" w16cid:durableId="1136490217">
    <w:abstractNumId w:val="7"/>
  </w:num>
  <w:num w:numId="16" w16cid:durableId="794906599">
    <w:abstractNumId w:val="6"/>
  </w:num>
  <w:num w:numId="17" w16cid:durableId="871382946">
    <w:abstractNumId w:val="5"/>
  </w:num>
  <w:num w:numId="18" w16cid:durableId="2085954217">
    <w:abstractNumId w:val="4"/>
  </w:num>
  <w:num w:numId="19" w16cid:durableId="1808667565">
    <w:abstractNumId w:val="8"/>
  </w:num>
  <w:num w:numId="20" w16cid:durableId="1816724101">
    <w:abstractNumId w:val="3"/>
  </w:num>
  <w:num w:numId="21" w16cid:durableId="2109694912">
    <w:abstractNumId w:val="2"/>
  </w:num>
  <w:num w:numId="22" w16cid:durableId="727847210">
    <w:abstractNumId w:val="1"/>
  </w:num>
  <w:num w:numId="23" w16cid:durableId="782067758">
    <w:abstractNumId w:val="0"/>
  </w:num>
  <w:num w:numId="24" w16cid:durableId="937102896">
    <w:abstractNumId w:val="38"/>
  </w:num>
  <w:num w:numId="25" w16cid:durableId="1605578684">
    <w:abstractNumId w:val="15"/>
  </w:num>
  <w:num w:numId="26" w16cid:durableId="941302569">
    <w:abstractNumId w:val="30"/>
  </w:num>
  <w:num w:numId="27" w16cid:durableId="20455169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155784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7489372">
    <w:abstractNumId w:val="23"/>
  </w:num>
  <w:num w:numId="30" w16cid:durableId="113334688">
    <w:abstractNumId w:val="26"/>
  </w:num>
  <w:num w:numId="31" w16cid:durableId="814687841">
    <w:abstractNumId w:val="37"/>
  </w:num>
  <w:num w:numId="32" w16cid:durableId="627781716">
    <w:abstractNumId w:val="41"/>
  </w:num>
  <w:num w:numId="33" w16cid:durableId="1048917614">
    <w:abstractNumId w:val="16"/>
  </w:num>
  <w:num w:numId="34" w16cid:durableId="502742502">
    <w:abstractNumId w:val="35"/>
  </w:num>
  <w:num w:numId="35" w16cid:durableId="833373886">
    <w:abstractNumId w:val="43"/>
  </w:num>
  <w:num w:numId="36" w16cid:durableId="320546510">
    <w:abstractNumId w:val="36"/>
  </w:num>
  <w:num w:numId="37" w16cid:durableId="2092311451">
    <w:abstractNumId w:val="28"/>
  </w:num>
  <w:num w:numId="38" w16cid:durableId="1042024544">
    <w:abstractNumId w:val="31"/>
  </w:num>
  <w:num w:numId="39" w16cid:durableId="592015757">
    <w:abstractNumId w:val="32"/>
  </w:num>
  <w:num w:numId="40" w16cid:durableId="1982610707">
    <w:abstractNumId w:val="18"/>
  </w:num>
  <w:num w:numId="41" w16cid:durableId="1828396933">
    <w:abstractNumId w:val="40"/>
  </w:num>
  <w:num w:numId="42" w16cid:durableId="904343129">
    <w:abstractNumId w:val="44"/>
  </w:num>
  <w:num w:numId="43" w16cid:durableId="584849549">
    <w:abstractNumId w:val="17"/>
  </w:num>
  <w:num w:numId="44" w16cid:durableId="206727564">
    <w:abstractNumId w:val="29"/>
  </w:num>
  <w:num w:numId="45" w16cid:durableId="1599949089">
    <w:abstractNumId w:val="24"/>
  </w:num>
  <w:num w:numId="46" w16cid:durableId="93329668">
    <w:abstractNumId w:val="33"/>
  </w:num>
  <w:num w:numId="47" w16cid:durableId="85200403">
    <w:abstractNumId w:val="12"/>
  </w:num>
  <w:num w:numId="48" w16cid:durableId="2076509197">
    <w:abstractNumId w:val="39"/>
  </w:num>
  <w:num w:numId="49" w16cid:durableId="1031228801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E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20D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672D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18E2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2BB5363D"/>
  <w15:chartTrackingRefBased/>
  <w15:docId w15:val="{11ADAE77-CE0E-4181-9B6E-8D9B7BF6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kern w:val="0"/>
      <w:sz w:val="18"/>
      <w:szCs w:val="18"/>
      <w14:ligatures w14:val="none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kern w:val="0"/>
      <w:sz w:val="18"/>
      <w:szCs w:val="18"/>
      <w14:ligatures w14:val="none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25FB681537C43B35366D1C748D388" ma:contentTypeVersion="4" ma:contentTypeDescription="Create a new document." ma:contentTypeScope="" ma:versionID="d28d5edda0b3c966b7faf95149ac8990">
  <xsd:schema xmlns:xsd="http://www.w3.org/2001/XMLSchema" xmlns:xs="http://www.w3.org/2001/XMLSchema" xmlns:p="http://schemas.microsoft.com/office/2006/metadata/properties" xmlns:ns2="104ae595-cb54-4ac9-9048-90b3330f8447" targetNamespace="http://schemas.microsoft.com/office/2006/metadata/properties" ma:root="true" ma:fieldsID="c17d0f0a39324daf79d3603263c86934" ns2:_="">
    <xsd:import namespace="104ae595-cb54-4ac9-9048-90b3330f8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ae595-cb54-4ac9-9048-90b3330f8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8D85D1-9B35-4939-8477-D857FE8295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1BD78-9F87-47FC-ACBD-19B0B8B6E116}"/>
</file>

<file path=customXml/itemProps3.xml><?xml version="1.0" encoding="utf-8"?>
<ds:datastoreItem xmlns:ds="http://schemas.openxmlformats.org/officeDocument/2006/customXml" ds:itemID="{543F676F-0B1E-4507-83B4-A7F195D75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C8EB10-03B4-465E-A876-722C8AE0CB63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104ae595-cb54-4ac9-9048-90b3330f844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532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2023-11-23T09:32:00Z</dcterms:created>
  <dcterms:modified xsi:type="dcterms:W3CDTF">2023-11-23T09:32:00Z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0x01010094C25FB681537C43B35366D1C748D388</vt:lpwstr>
  </property>
</Properties>
</file>